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72E2" w14:textId="77777777" w:rsidR="00173F20" w:rsidRDefault="00C14527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56AB4169" w14:textId="77777777" w:rsidR="00173F20" w:rsidRDefault="00C14527">
      <w:pPr>
        <w:spacing w:after="0"/>
        <w:jc w:val="center"/>
      </w:pPr>
      <w:r>
        <w:t>Місто: Запоріжжя</w:t>
      </w:r>
    </w:p>
    <w:p w14:paraId="02F935FC" w14:textId="77777777" w:rsidR="00173F20" w:rsidRDefault="00C14527">
      <w:pPr>
        <w:spacing w:after="240"/>
        <w:jc w:val="center"/>
      </w:pPr>
      <w:r>
        <w:t>31 Січня - 01 Лютого 2026</w:t>
      </w:r>
    </w:p>
    <w:p w14:paraId="2D98BA0C" w14:textId="77777777" w:rsidR="00173F20" w:rsidRDefault="00C14527">
      <w:pPr>
        <w:pStyle w:val="Heading1"/>
        <w:jc w:val="center"/>
      </w:pPr>
      <w:r>
        <w:t>189 Lyrical dance Діти Solo Start</w:t>
      </w:r>
    </w:p>
    <w:p w14:paraId="57262C5C" w14:textId="77777777" w:rsidR="00173F20" w:rsidRDefault="00C14527">
      <w:pPr>
        <w:pStyle w:val="Heading2"/>
      </w:pPr>
      <w:r>
        <w:t>Фінал</w:t>
      </w:r>
    </w:p>
    <w:p w14:paraId="6E80B9A2" w14:textId="77777777" w:rsidR="00173F20" w:rsidRDefault="00C14527">
      <w:pPr>
        <w:spacing w:after="0"/>
      </w:pPr>
      <w:r>
        <w:t>Суддівська колегія:</w:t>
      </w:r>
    </w:p>
    <w:p w14:paraId="5B5E717D" w14:textId="77777777" w:rsidR="00173F20" w:rsidRDefault="00C14527">
      <w:pPr>
        <w:spacing w:after="0"/>
      </w:pPr>
      <w:r>
        <w:t>A - Шаповалова Тетяна</w:t>
      </w:r>
    </w:p>
    <w:p w14:paraId="5134A924" w14:textId="77777777" w:rsidR="00173F20" w:rsidRDefault="00C14527">
      <w:pPr>
        <w:spacing w:after="0"/>
      </w:pPr>
      <w:r>
        <w:t>B - KATiA (Чернігів)</w:t>
      </w:r>
    </w:p>
    <w:p w14:paraId="6C49B705" w14:textId="77777777" w:rsidR="00173F20" w:rsidRDefault="00C14527">
      <w:pPr>
        <w:spacing w:after="0"/>
      </w:pPr>
      <w:r>
        <w:t>C - Марія Chirva (Київ)</w:t>
      </w:r>
    </w:p>
    <w:p w14:paraId="62FF3F10" w14:textId="77777777" w:rsidR="00173F20" w:rsidRDefault="00C14527">
      <w:pPr>
        <w:spacing w:after="0"/>
      </w:pPr>
      <w:r>
        <w:t>D - Олена Рубан</w:t>
      </w:r>
    </w:p>
    <w:p w14:paraId="75233994" w14:textId="77777777" w:rsidR="00173F20" w:rsidRDefault="00C14527">
      <w:pPr>
        <w:spacing w:after="0"/>
      </w:pPr>
      <w:r>
        <w:t>E - Міщенко Альона</w:t>
      </w:r>
    </w:p>
    <w:p w14:paraId="6364CAC4" w14:textId="77777777" w:rsidR="00173F20" w:rsidRDefault="00C14527">
      <w:pPr>
        <w:spacing w:after="0"/>
      </w:pPr>
      <w:r>
        <w:t>F - Дар`я Алексашина</w:t>
      </w:r>
    </w:p>
    <w:p w14:paraId="2CC39F8A" w14:textId="77777777" w:rsidR="00173F20" w:rsidRDefault="00173F20">
      <w:pPr>
        <w:spacing w:after="120"/>
      </w:pPr>
    </w:p>
    <w:p w14:paraId="67CC3EE8" w14:textId="77777777" w:rsidR="00173F20" w:rsidRDefault="00C14527">
      <w:r>
        <w:t>Результати:</w:t>
      </w:r>
    </w:p>
    <w:p w14:paraId="219638F4" w14:textId="77777777" w:rsidR="00173F20" w:rsidRDefault="00C14527">
      <w:pPr>
        <w:pStyle w:val="ListNumber"/>
      </w:pPr>
      <w:r>
        <w:t>#369 Анастасія Трошина - 1 місце</w:t>
      </w:r>
    </w:p>
    <w:p w14:paraId="1B13A6FC" w14:textId="77777777" w:rsidR="00173F20" w:rsidRDefault="00173F20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  <w:gridCol w:w="1170"/>
      </w:tblGrid>
      <w:tr w:rsidR="00C14527" w14:paraId="54AF1021" w14:textId="77777777" w:rsidTr="00173F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BF9C9D1" w14:textId="77777777" w:rsidR="00C14527" w:rsidRDefault="00C14527">
            <w:pPr>
              <w:jc w:val="center"/>
            </w:pPr>
            <w:r>
              <w:t>№</w:t>
            </w:r>
          </w:p>
        </w:tc>
        <w:tc>
          <w:tcPr>
            <w:tcW w:w="1170" w:type="dxa"/>
          </w:tcPr>
          <w:p w14:paraId="18C04094" w14:textId="77777777" w:rsidR="00C14527" w:rsidRDefault="00C145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170" w:type="dxa"/>
          </w:tcPr>
          <w:p w14:paraId="227A2597" w14:textId="77777777" w:rsidR="00C14527" w:rsidRDefault="00C145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170" w:type="dxa"/>
          </w:tcPr>
          <w:p w14:paraId="4300D1B2" w14:textId="77777777" w:rsidR="00C14527" w:rsidRDefault="00C145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170" w:type="dxa"/>
          </w:tcPr>
          <w:p w14:paraId="11796A37" w14:textId="77777777" w:rsidR="00C14527" w:rsidRDefault="00C145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170" w:type="dxa"/>
          </w:tcPr>
          <w:p w14:paraId="79EC7D91" w14:textId="77777777" w:rsidR="00C14527" w:rsidRDefault="00C145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170" w:type="dxa"/>
          </w:tcPr>
          <w:p w14:paraId="36256C0D" w14:textId="77777777" w:rsidR="00C14527" w:rsidRDefault="00C145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C14527" w14:paraId="04180614" w14:textId="77777777" w:rsidTr="00173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B0AAC63" w14:textId="77777777" w:rsidR="00C14527" w:rsidRDefault="00C14527">
            <w:pPr>
              <w:jc w:val="center"/>
            </w:pPr>
            <w:r>
              <w:t>369</w:t>
            </w:r>
          </w:p>
        </w:tc>
        <w:tc>
          <w:tcPr>
            <w:tcW w:w="1170" w:type="dxa"/>
          </w:tcPr>
          <w:p w14:paraId="4384291B" w14:textId="77777777" w:rsidR="00C14527" w:rsidRDefault="00C145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4029D42A" w14:textId="77777777" w:rsidR="00C14527" w:rsidRDefault="00C145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1FBD238E" w14:textId="77777777" w:rsidR="00C14527" w:rsidRDefault="00C145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609BF53" w14:textId="77777777" w:rsidR="00C14527" w:rsidRDefault="00C145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2EFDAA98" w14:textId="77777777" w:rsidR="00C14527" w:rsidRDefault="00C145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426DA9CD" w14:textId="77777777" w:rsidR="00C14527" w:rsidRDefault="00C145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28ADD042" w14:textId="77777777" w:rsidR="00173F20" w:rsidRDefault="00173F20"/>
    <w:sectPr w:rsidR="00173F2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2734226">
    <w:abstractNumId w:val="8"/>
  </w:num>
  <w:num w:numId="2" w16cid:durableId="1427730142">
    <w:abstractNumId w:val="6"/>
  </w:num>
  <w:num w:numId="3" w16cid:durableId="1706952838">
    <w:abstractNumId w:val="5"/>
  </w:num>
  <w:num w:numId="4" w16cid:durableId="644893922">
    <w:abstractNumId w:val="4"/>
  </w:num>
  <w:num w:numId="5" w16cid:durableId="126289641">
    <w:abstractNumId w:val="7"/>
  </w:num>
  <w:num w:numId="6" w16cid:durableId="833228052">
    <w:abstractNumId w:val="3"/>
  </w:num>
  <w:num w:numId="7" w16cid:durableId="1063137948">
    <w:abstractNumId w:val="2"/>
  </w:num>
  <w:num w:numId="8" w16cid:durableId="1275670596">
    <w:abstractNumId w:val="1"/>
  </w:num>
  <w:num w:numId="9" w16cid:durableId="833881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3F20"/>
    <w:rsid w:val="0029639D"/>
    <w:rsid w:val="00326F90"/>
    <w:rsid w:val="003A3607"/>
    <w:rsid w:val="00AA1D8D"/>
    <w:rsid w:val="00B47730"/>
    <w:rsid w:val="00C1452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3C26A2"/>
  <w14:defaultImageDpi w14:val="300"/>
  <w15:docId w15:val="{3FBCA52C-2C81-4A8E-8702-AE819F5C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2026-02-04T00:37:00Z</dcterms:modified>
  <cp:category/>
</cp:coreProperties>
</file>